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DA23A4" w14:textId="3533C040" w:rsidR="007C5D68" w:rsidRDefault="00B00496" w:rsidP="00B00496">
      <w:pPr>
        <w:ind w:left="-99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03467A" wp14:editId="5CE403D2">
                <wp:simplePos x="0" y="0"/>
                <wp:positionH relativeFrom="page">
                  <wp:posOffset>6867952</wp:posOffset>
                </wp:positionH>
                <wp:positionV relativeFrom="paragraph">
                  <wp:posOffset>8311117</wp:posOffset>
                </wp:positionV>
                <wp:extent cx="567378" cy="436728"/>
                <wp:effectExtent l="0" t="0" r="4445" b="1905"/>
                <wp:wrapNone/>
                <wp:docPr id="107534622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8" cy="4367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7873C0" w14:textId="1905D43C" w:rsidR="00B00496" w:rsidRPr="00576E40" w:rsidRDefault="00B00496" w:rsidP="00B00496"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Page1</w:t>
                            </w:r>
                            <w:r w:rsidRPr="00576E40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03467A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540.8pt;margin-top:654.4pt;width:44.7pt;height:34.4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" stroked="f">
                <v:textbox>
                  <w:txbxContent>
                    <w:p w14:paraId="377873C0" w14:textId="1905D43C" w:rsidR="00B00496" w:rsidRPr="00576E40" w:rsidRDefault="00B00496" w:rsidP="00B00496">
                      <w:pPr>
                        <w:jc w:val="right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Page1</w:t>
                      </w:r>
                      <w:r w:rsidRPr="00576E40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50AB872" wp14:editId="69440401">
                <wp:simplePos x="0" y="0"/>
                <wp:positionH relativeFrom="margin">
                  <wp:posOffset>1988185</wp:posOffset>
                </wp:positionH>
                <wp:positionV relativeFrom="paragraph">
                  <wp:posOffset>4340860</wp:posOffset>
                </wp:positionV>
                <wp:extent cx="2080844" cy="325899"/>
                <wp:effectExtent l="38100" t="266700" r="34290" b="264795"/>
                <wp:wrapNone/>
                <wp:docPr id="20907830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89571">
                          <a:off x="0" y="0"/>
                          <a:ext cx="2080844" cy="32589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DAA325" w14:textId="0BB823AF" w:rsidR="00B00496" w:rsidRPr="00B00496" w:rsidRDefault="00B00496" w:rsidP="00B0049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Insérez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ici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la photo de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votre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choix</w:t>
                            </w:r>
                            <w:r w:rsidRPr="00B00496">
                              <w:rPr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AB872" id="_x0000_s1027" type="#_x0000_t202" style="position:absolute;left:0;text-align:left;margin-left:156.55pt;margin-top:341.8pt;width:163.85pt;height:25.65pt;rotation:-885205fd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">
                <v:textbox>
                  <w:txbxContent>
                    <w:p w14:paraId="01DAA325" w14:textId="0BB823AF" w:rsidR="00B00496" w:rsidRPr="00B00496" w:rsidRDefault="00B00496" w:rsidP="00B00496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sz w:val="20"/>
                          <w:szCs w:val="20"/>
                        </w:rPr>
                        <w:t>Insérez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ici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la photo de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votre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choix</w:t>
                      </w:r>
                      <w:r w:rsidRPr="00B00496">
                        <w:rPr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00649DE5" wp14:editId="6CBBD450">
            <wp:simplePos x="0" y="0"/>
            <wp:positionH relativeFrom="page">
              <wp:posOffset>2642504</wp:posOffset>
            </wp:positionH>
            <wp:positionV relativeFrom="paragraph">
              <wp:posOffset>2631183</wp:posOffset>
            </wp:positionV>
            <wp:extent cx="3166209" cy="3317771"/>
            <wp:effectExtent l="381000" t="361950" r="358140" b="359410"/>
            <wp:wrapNone/>
            <wp:docPr id="1893355130" name="Image 1" descr="Une image contenant Visage humain, personne, habits, souri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355130" name="Image 1" descr="Une image contenant Visage humain, personne, habits, sourir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20725938">
                      <a:off x="0" y="0"/>
                      <a:ext cx="3187825" cy="33404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F017BFA" wp14:editId="02BB8C05">
                <wp:simplePos x="0" y="0"/>
                <wp:positionH relativeFrom="margin">
                  <wp:posOffset>1733904</wp:posOffset>
                </wp:positionH>
                <wp:positionV relativeFrom="paragraph">
                  <wp:posOffset>6119048</wp:posOffset>
                </wp:positionV>
                <wp:extent cx="3529507" cy="1022404"/>
                <wp:effectExtent l="95250" t="419100" r="90170" b="425450"/>
                <wp:wrapNone/>
                <wp:docPr id="20596308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89571">
                          <a:off x="0" y="0"/>
                          <a:ext cx="3529507" cy="10224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8B7D9" w14:textId="6A5D1476" w:rsidR="00B00496" w:rsidRPr="00B00496" w:rsidRDefault="00B00496" w:rsidP="00B0049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B00496">
                              <w:rPr>
                                <w:sz w:val="20"/>
                                <w:szCs w:val="20"/>
                              </w:rPr>
                              <w:t>Inscrivez</w:t>
                            </w:r>
                            <w:proofErr w:type="spellEnd"/>
                            <w:r w:rsidRPr="00B00496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B00496">
                              <w:rPr>
                                <w:sz w:val="20"/>
                                <w:szCs w:val="20"/>
                              </w:rPr>
                              <w:t>ici</w:t>
                            </w:r>
                            <w:proofErr w:type="spellEnd"/>
                            <w:r w:rsidRPr="00B00496">
                              <w:rPr>
                                <w:sz w:val="20"/>
                                <w:szCs w:val="20"/>
                              </w:rPr>
                              <w:t xml:space="preserve"> le </w:t>
                            </w:r>
                            <w:r w:rsidRPr="00B00496">
                              <w:rPr>
                                <w:sz w:val="20"/>
                                <w:szCs w:val="20"/>
                              </w:rPr>
                              <w:t xml:space="preserve">context de </w:t>
                            </w:r>
                            <w:proofErr w:type="spellStart"/>
                            <w:r w:rsidRPr="00B00496">
                              <w:rPr>
                                <w:sz w:val="20"/>
                                <w:szCs w:val="20"/>
                              </w:rPr>
                              <w:t>votre</w:t>
                            </w:r>
                            <w:proofErr w:type="spellEnd"/>
                            <w:r w:rsidRPr="00B00496">
                              <w:rPr>
                                <w:sz w:val="20"/>
                                <w:szCs w:val="20"/>
                              </w:rPr>
                              <w:t xml:space="preserve"> travail (</w:t>
                            </w:r>
                            <w:proofErr w:type="spellStart"/>
                            <w:r w:rsidRPr="00B00496">
                              <w:rPr>
                                <w:sz w:val="20"/>
                                <w:szCs w:val="20"/>
                              </w:rPr>
                              <w:t>déroulé</w:t>
                            </w:r>
                            <w:proofErr w:type="spellEnd"/>
                            <w:r w:rsidRPr="00B00496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B00496">
                              <w:rPr>
                                <w:sz w:val="20"/>
                                <w:szCs w:val="20"/>
                              </w:rPr>
                              <w:t>méthode</w:t>
                            </w:r>
                            <w:proofErr w:type="spellEnd"/>
                            <w:r w:rsidRPr="00B00496">
                              <w:rPr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017BFA" id="_x0000_s1028" type="#_x0000_t202" style="position:absolute;left:0;text-align:left;margin-left:136.55pt;margin-top:481.8pt;width:277.9pt;height:80.5pt;rotation:-885205fd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">
                <v:textbox>
                  <w:txbxContent>
                    <w:p w14:paraId="3A28B7D9" w14:textId="6A5D1476" w:rsidR="00B00496" w:rsidRPr="00B00496" w:rsidRDefault="00B00496" w:rsidP="00B00496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B00496">
                        <w:rPr>
                          <w:sz w:val="20"/>
                          <w:szCs w:val="20"/>
                        </w:rPr>
                        <w:t>Inscrivez</w:t>
                      </w:r>
                      <w:proofErr w:type="spellEnd"/>
                      <w:r w:rsidRPr="00B00496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B00496">
                        <w:rPr>
                          <w:sz w:val="20"/>
                          <w:szCs w:val="20"/>
                        </w:rPr>
                        <w:t>ici</w:t>
                      </w:r>
                      <w:proofErr w:type="spellEnd"/>
                      <w:r w:rsidRPr="00B00496">
                        <w:rPr>
                          <w:sz w:val="20"/>
                          <w:szCs w:val="20"/>
                        </w:rPr>
                        <w:t xml:space="preserve"> le </w:t>
                      </w:r>
                      <w:r w:rsidRPr="00B00496">
                        <w:rPr>
                          <w:sz w:val="20"/>
                          <w:szCs w:val="20"/>
                        </w:rPr>
                        <w:t xml:space="preserve">context de </w:t>
                      </w:r>
                      <w:proofErr w:type="spellStart"/>
                      <w:r w:rsidRPr="00B00496">
                        <w:rPr>
                          <w:sz w:val="20"/>
                          <w:szCs w:val="20"/>
                        </w:rPr>
                        <w:t>votre</w:t>
                      </w:r>
                      <w:proofErr w:type="spellEnd"/>
                      <w:r w:rsidRPr="00B00496">
                        <w:rPr>
                          <w:sz w:val="20"/>
                          <w:szCs w:val="20"/>
                        </w:rPr>
                        <w:t xml:space="preserve"> travail (</w:t>
                      </w:r>
                      <w:proofErr w:type="spellStart"/>
                      <w:r w:rsidRPr="00B00496">
                        <w:rPr>
                          <w:sz w:val="20"/>
                          <w:szCs w:val="20"/>
                        </w:rPr>
                        <w:t>déroulé</w:t>
                      </w:r>
                      <w:proofErr w:type="spellEnd"/>
                      <w:r w:rsidRPr="00B00496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B00496">
                        <w:rPr>
                          <w:sz w:val="20"/>
                          <w:szCs w:val="20"/>
                        </w:rPr>
                        <w:t>méthode</w:t>
                      </w:r>
                      <w:proofErr w:type="spellEnd"/>
                      <w:r w:rsidRPr="00B00496">
                        <w:rPr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E235359" wp14:editId="7CF0B6B4">
                <wp:simplePos x="0" y="0"/>
                <wp:positionH relativeFrom="margin">
                  <wp:posOffset>778271</wp:posOffset>
                </wp:positionH>
                <wp:positionV relativeFrom="paragraph">
                  <wp:posOffset>1842969</wp:posOffset>
                </wp:positionV>
                <wp:extent cx="3345616" cy="682716"/>
                <wp:effectExtent l="57150" t="419100" r="45720" b="422275"/>
                <wp:wrapNone/>
                <wp:docPr id="19753289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4960">
                          <a:off x="0" y="0"/>
                          <a:ext cx="3345616" cy="68271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971732" w14:textId="4AEE4BD7" w:rsidR="00B00496" w:rsidRDefault="00B00496" w:rsidP="00B00496">
                            <w:proofErr w:type="spellStart"/>
                            <w:r>
                              <w:t>Inscrivez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ici</w:t>
                            </w:r>
                            <w:proofErr w:type="spellEnd"/>
                            <w:r>
                              <w:t xml:space="preserve"> le </w:t>
                            </w:r>
                            <w:proofErr w:type="spellStart"/>
                            <w:r>
                              <w:t>titre</w:t>
                            </w:r>
                            <w:proofErr w:type="spellEnd"/>
                            <w:r>
                              <w:t xml:space="preserve"> de </w:t>
                            </w:r>
                            <w:proofErr w:type="spellStart"/>
                            <w:r>
                              <w:t>votre</w:t>
                            </w:r>
                            <w:proofErr w:type="spellEnd"/>
                            <w:r>
                              <w:t xml:space="preserve"> roman</w:t>
                            </w:r>
                          </w:p>
                          <w:p w14:paraId="32E054EB" w14:textId="37B3BAFA" w:rsidR="00B00496" w:rsidRPr="00B00496" w:rsidRDefault="00B00496" w:rsidP="00B0049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0049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LA RENCONTRE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35359" id="_x0000_s1029" type="#_x0000_t202" style="position:absolute;left:0;text-align:left;margin-left:61.3pt;margin-top:145.1pt;width:263.45pt;height:53.75pt;rotation:-944854fd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">
                <v:textbox>
                  <w:txbxContent>
                    <w:p w14:paraId="3B971732" w14:textId="4AEE4BD7" w:rsidR="00B00496" w:rsidRDefault="00B00496" w:rsidP="00B00496">
                      <w:proofErr w:type="spellStart"/>
                      <w:r>
                        <w:t>Inscrivez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ici</w:t>
                      </w:r>
                      <w:proofErr w:type="spellEnd"/>
                      <w:r>
                        <w:t xml:space="preserve"> le </w:t>
                      </w:r>
                      <w:proofErr w:type="spellStart"/>
                      <w:r>
                        <w:t>titre</w:t>
                      </w:r>
                      <w:proofErr w:type="spellEnd"/>
                      <w:r>
                        <w:t xml:space="preserve"> de </w:t>
                      </w:r>
                      <w:proofErr w:type="spellStart"/>
                      <w:r>
                        <w:t>votre</w:t>
                      </w:r>
                      <w:proofErr w:type="spellEnd"/>
                      <w:r>
                        <w:t xml:space="preserve"> roman</w:t>
                      </w:r>
                    </w:p>
                    <w:p w14:paraId="32E054EB" w14:textId="37B3BAFA" w:rsidR="00B00496" w:rsidRPr="00B00496" w:rsidRDefault="00B00496" w:rsidP="00B0049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B0049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LA RENCONTRE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5F28DD97" wp14:editId="618A1818">
                <wp:extent cx="2849427" cy="721995"/>
                <wp:effectExtent l="0" t="0" r="27305" b="20955"/>
                <wp:docPr id="11939698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9427" cy="721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3210D1" w14:textId="74AF8DEA" w:rsidR="00B00496" w:rsidRDefault="00B00496" w:rsidP="00B00496">
                            <w:proofErr w:type="spellStart"/>
                            <w:r>
                              <w:t>Inscrivez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ici</w:t>
                            </w:r>
                            <w:proofErr w:type="spellEnd"/>
                            <w:r>
                              <w:t xml:space="preserve"> le nom de </w:t>
                            </w:r>
                            <w:proofErr w:type="spellStart"/>
                            <w:r>
                              <w:t>votre</w:t>
                            </w:r>
                            <w:proofErr w:type="spellEnd"/>
                            <w:r>
                              <w:t xml:space="preserve"> structure</w:t>
                            </w:r>
                          </w:p>
                          <w:p w14:paraId="0DE442A5" w14:textId="6B2FD791" w:rsidR="00B00496" w:rsidRDefault="00B00496" w:rsidP="00B00496">
                            <w:proofErr w:type="spellStart"/>
                            <w:r>
                              <w:t>Votre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ville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votre</w:t>
                            </w:r>
                            <w:proofErr w:type="spellEnd"/>
                            <w:r>
                              <w:t xml:space="preserve"> code postal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F28DD97" id="Zone de texte 2" o:spid="_x0000_s1030" type="#_x0000_t202" style="width:224.35pt;height:5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">
                <v:textbox>
                  <w:txbxContent>
                    <w:p w14:paraId="193210D1" w14:textId="74AF8DEA" w:rsidR="00B00496" w:rsidRDefault="00B00496" w:rsidP="00B00496">
                      <w:proofErr w:type="spellStart"/>
                      <w:r>
                        <w:t>Inscrivez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ici</w:t>
                      </w:r>
                      <w:proofErr w:type="spellEnd"/>
                      <w:r>
                        <w:t xml:space="preserve"> le nom de </w:t>
                      </w:r>
                      <w:proofErr w:type="spellStart"/>
                      <w:r>
                        <w:t>votre</w:t>
                      </w:r>
                      <w:proofErr w:type="spellEnd"/>
                      <w:r>
                        <w:t xml:space="preserve"> structure</w:t>
                      </w:r>
                    </w:p>
                    <w:p w14:paraId="0DE442A5" w14:textId="6B2FD791" w:rsidR="00B00496" w:rsidRDefault="00B00496" w:rsidP="00B00496">
                      <w:proofErr w:type="spellStart"/>
                      <w:r>
                        <w:t>Votre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ville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votre</w:t>
                      </w:r>
                      <w:proofErr w:type="spellEnd"/>
                      <w:r>
                        <w:t xml:space="preserve"> code postal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D13FA32" wp14:editId="6CB83DB0">
            <wp:extent cx="6800404" cy="7336155"/>
            <wp:effectExtent l="0" t="0" r="635" b="0"/>
            <wp:docPr id="1978376946" name="Image 1" descr="Une image contenant texte, Visage humain, habits, souri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376946" name="Image 1" descr="Une image contenant texte, Visage humain, habits, sourire&#10;&#10;Description générée automatiquement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4832" cy="7340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0DB83" w14:textId="2A070F13" w:rsidR="0027371E" w:rsidRPr="00B00496" w:rsidRDefault="00C369A5" w:rsidP="00C369A5">
      <w:pPr>
        <w:ind w:left="-709"/>
        <w:rPr>
          <w:b/>
          <w:bCs/>
        </w:rPr>
      </w:pPr>
      <w:r w:rsidRPr="00B00496">
        <w:rPr>
          <w:b/>
          <w:bCs/>
          <w:noProof/>
          <w:color w:val="808080" w:themeColor="background1" w:themeShade="80"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5C77ED8A" wp14:editId="28C5685F">
                <wp:simplePos x="0" y="0"/>
                <wp:positionH relativeFrom="column">
                  <wp:posOffset>-409575</wp:posOffset>
                </wp:positionH>
                <wp:positionV relativeFrom="paragraph">
                  <wp:posOffset>685800</wp:posOffset>
                </wp:positionV>
                <wp:extent cx="5572125" cy="590550"/>
                <wp:effectExtent l="0" t="0" r="28575" b="19050"/>
                <wp:wrapThrough wrapText="bothSides">
                  <wp:wrapPolygon edited="0">
                    <wp:start x="0" y="0"/>
                    <wp:lineTo x="0" y="21600"/>
                    <wp:lineTo x="21637" y="21600"/>
                    <wp:lineTo x="21637" y="0"/>
                    <wp:lineTo x="0" y="0"/>
                  </wp:wrapPolygon>
                </wp:wrapThrough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721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03123A" w14:textId="5967CE9F" w:rsidR="00C27464" w:rsidRPr="00576E40" w:rsidRDefault="00C2746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Gisèle et Raymond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sont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vieux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amis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d’enfance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A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l’école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du village, enfants,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ils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ont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fait les 400 coups ensemble. 70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ans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après il se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retrouvent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au sein de la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même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maison de retraite. Des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retrouvailles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qui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risquent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fort de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chambouler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quotidien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bien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calme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des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autres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habitants…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7ED8A" id="_x0000_s1031" type="#_x0000_t202" style="position:absolute;left:0;text-align:left;margin-left:-32.25pt;margin-top:54pt;width:438.75pt;height:46.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">
                <v:textbox>
                  <w:txbxContent>
                    <w:p w14:paraId="7403123A" w14:textId="5967CE9F" w:rsidR="00C27464" w:rsidRPr="00576E40" w:rsidRDefault="00C27464">
                      <w:pPr>
                        <w:rPr>
                          <w:rFonts w:ascii="Arial" w:hAnsi="Arial" w:cs="Arial"/>
                        </w:rPr>
                      </w:pPr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Gisèle et Raymond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sont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vieux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amis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d’enfance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A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l’école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du village, enfants,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ils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ont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fait les 400 coups ensemble. 70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ans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après il se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retrouvent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au sein de la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même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maison de retraite. Des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retrouvailles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qui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risquent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fort de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chambouler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quotidien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bien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calme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des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autres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habitants…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C27464" w:rsidRPr="00B00496">
        <w:rPr>
          <w:b/>
          <w:bCs/>
          <w:noProof/>
          <w:color w:val="808080" w:themeColor="background1" w:themeShade="80"/>
          <w:sz w:val="24"/>
          <w:szCs w:val="24"/>
        </w:rPr>
        <w:t>Voici une planche exemple qui vous permettra si besoin de construire votre histoire. Il vous suffit de cliquer sur les textes pour les mod</w:t>
      </w:r>
      <w:r w:rsidRPr="00B00496">
        <w:rPr>
          <w:b/>
          <w:bCs/>
          <w:noProof/>
          <w:color w:val="808080" w:themeColor="background1" w:themeShade="80"/>
          <w:sz w:val="24"/>
          <w:szCs w:val="24"/>
        </w:rPr>
        <w:t>i</w:t>
      </w:r>
      <w:r w:rsidR="00C27464" w:rsidRPr="00B00496">
        <w:rPr>
          <w:b/>
          <w:bCs/>
          <w:noProof/>
          <w:color w:val="808080" w:themeColor="background1" w:themeShade="80"/>
          <w:sz w:val="24"/>
          <w:szCs w:val="24"/>
        </w:rPr>
        <w:t>fier et de faire un clic droit sur les images</w:t>
      </w:r>
    </w:p>
    <w:p w14:paraId="5D0EB798" w14:textId="08E344C4" w:rsidR="0027371E" w:rsidRDefault="00B00496">
      <w:pPr>
        <w:pStyle w:val="Titre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8783" behindDoc="0" locked="0" layoutInCell="1" allowOverlap="1" wp14:anchorId="11D1B9A5" wp14:editId="2C6729F1">
                <wp:simplePos x="0" y="0"/>
                <wp:positionH relativeFrom="column">
                  <wp:posOffset>-420038</wp:posOffset>
                </wp:positionH>
                <wp:positionV relativeFrom="paragraph">
                  <wp:posOffset>899549</wp:posOffset>
                </wp:positionV>
                <wp:extent cx="5562600" cy="5400675"/>
                <wp:effectExtent l="57150" t="19050" r="76200" b="104775"/>
                <wp:wrapNone/>
                <wp:docPr id="126668188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600" cy="5400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4A5A52" id="Rectangle 2" o:spid="_x0000_s1026" style="position:absolute;margin-left:-33.05pt;margin-top:70.85pt;width:438pt;height:425.25pt;z-index:25163878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" filled="f" strokecolor="black [3213]">
                <v:shadow on="t" color="black" opacity="22937f" origin=",.5" offset="0,.63889mm"/>
              </v:rect>
            </w:pict>
          </mc:Fallback>
        </mc:AlternateContent>
      </w:r>
    </w:p>
    <w:p w14:paraId="02F666AC" w14:textId="4AE57506" w:rsidR="00F83AAC" w:rsidRDefault="00B00496">
      <w:r>
        <w:rPr>
          <w:noProof/>
        </w:rPr>
        <w:drawing>
          <wp:anchor distT="0" distB="0" distL="114300" distR="114300" simplePos="0" relativeHeight="251639807" behindDoc="0" locked="0" layoutInCell="1" allowOverlap="1" wp14:anchorId="4BC1A819" wp14:editId="0CC0CA8F">
            <wp:simplePos x="0" y="0"/>
            <wp:positionH relativeFrom="column">
              <wp:posOffset>3228037</wp:posOffset>
            </wp:positionH>
            <wp:positionV relativeFrom="paragraph">
              <wp:posOffset>158504</wp:posOffset>
            </wp:positionV>
            <wp:extent cx="1771650" cy="2505075"/>
            <wp:effectExtent l="19050" t="19050" r="19050" b="28575"/>
            <wp:wrapNone/>
            <wp:docPr id="18433832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383224" name="Image 1"/>
                    <pic:cNvPicPr>
                      <a:picLocks noChangeAspect="1"/>
                    </pic:cNvPicPr>
                  </pic:nvPicPr>
                  <pic:blipFill>
                    <a:blip r:embed="rId10"/>
                    <a:srcRect t="8296" b="8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505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0831" behindDoc="0" locked="0" layoutInCell="1" allowOverlap="1" wp14:anchorId="485F16CE" wp14:editId="5B2798C7">
            <wp:simplePos x="0" y="0"/>
            <wp:positionH relativeFrom="column">
              <wp:posOffset>1342087</wp:posOffset>
            </wp:positionH>
            <wp:positionV relativeFrom="paragraph">
              <wp:posOffset>158504</wp:posOffset>
            </wp:positionV>
            <wp:extent cx="1771650" cy="2505075"/>
            <wp:effectExtent l="19050" t="19050" r="19050" b="28575"/>
            <wp:wrapNone/>
            <wp:docPr id="27218075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180755" name="Image 1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3509" t="3746" r="7344" b="4026"/>
                    <a:stretch/>
                  </pic:blipFill>
                  <pic:spPr bwMode="auto">
                    <a:xfrm>
                      <a:off x="0" y="0"/>
                      <a:ext cx="1771650" cy="2505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1855" behindDoc="0" locked="0" layoutInCell="1" allowOverlap="1" wp14:anchorId="34F48F56" wp14:editId="191CF96A">
            <wp:simplePos x="0" y="0"/>
            <wp:positionH relativeFrom="column">
              <wp:posOffset>-324788</wp:posOffset>
            </wp:positionH>
            <wp:positionV relativeFrom="paragraph">
              <wp:posOffset>158504</wp:posOffset>
            </wp:positionV>
            <wp:extent cx="1581150" cy="2495550"/>
            <wp:effectExtent l="19050" t="19050" r="19050" b="19050"/>
            <wp:wrapNone/>
            <wp:docPr id="501544853" name="Image 1" descr="Une image contenant habits, personne, homme, Visage huma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544853" name="Image 1" descr="Une image contenant habits, personne, homme, Visage humain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t="3465" r="6741" b="5752"/>
                    <a:stretch/>
                  </pic:blipFill>
                  <pic:spPr bwMode="auto">
                    <a:xfrm>
                      <a:off x="0" y="0"/>
                      <a:ext cx="1581150" cy="24955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79" behindDoc="0" locked="0" layoutInCell="1" allowOverlap="1" wp14:anchorId="1A58697B" wp14:editId="0799194C">
                <wp:simplePos x="0" y="0"/>
                <wp:positionH relativeFrom="column">
                  <wp:posOffset>-343838</wp:posOffset>
                </wp:positionH>
                <wp:positionV relativeFrom="paragraph">
                  <wp:posOffset>120404</wp:posOffset>
                </wp:positionV>
                <wp:extent cx="1057275" cy="552450"/>
                <wp:effectExtent l="19050" t="19050" r="47625" b="114300"/>
                <wp:wrapNone/>
                <wp:docPr id="30919875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552450"/>
                        </a:xfrm>
                        <a:prstGeom prst="wedgeEllipseCallout">
                          <a:avLst>
                            <a:gd name="adj1" fmla="val 39310"/>
                            <a:gd name="adj2" fmla="val 6310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6D0AF7" w14:textId="77777777" w:rsidR="0027371E" w:rsidRPr="00C369A5" w:rsidRDefault="0027371E" w:rsidP="0027371E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369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Comment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tu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Pr="00C369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vas 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58697B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AutoShape 5" o:spid="_x0000_s1032" type="#_x0000_t63" style="position:absolute;margin-left:-27.05pt;margin-top:9.5pt;width:83.25pt;height:43.5pt;z-index:25164287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" adj="19291,24430">
                <v:textbox>
                  <w:txbxContent>
                    <w:p w14:paraId="286D0AF7" w14:textId="77777777" w:rsidR="0027371E" w:rsidRPr="00C369A5" w:rsidRDefault="0027371E" w:rsidP="0027371E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C369A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Comment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18"/>
                          <w:szCs w:val="18"/>
                        </w:rPr>
                        <w:t>tu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Pr="00C369A5">
                        <w:rPr>
                          <w:rFonts w:ascii="Arial" w:hAnsi="Arial" w:cs="Arial"/>
                          <w:sz w:val="18"/>
                          <w:szCs w:val="18"/>
                        </w:rPr>
                        <w:t>vas 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3" behindDoc="0" locked="0" layoutInCell="1" allowOverlap="1" wp14:anchorId="5FC73374" wp14:editId="176C3E85">
                <wp:simplePos x="0" y="0"/>
                <wp:positionH relativeFrom="column">
                  <wp:posOffset>1342087</wp:posOffset>
                </wp:positionH>
                <wp:positionV relativeFrom="paragraph">
                  <wp:posOffset>301379</wp:posOffset>
                </wp:positionV>
                <wp:extent cx="1533525" cy="619125"/>
                <wp:effectExtent l="19050" t="19050" r="47625" b="200025"/>
                <wp:wrapNone/>
                <wp:docPr id="929738228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3525" cy="619125"/>
                        </a:xfrm>
                        <a:prstGeom prst="wedgeEllipseCallout">
                          <a:avLst>
                            <a:gd name="adj1" fmla="val -21347"/>
                            <a:gd name="adj2" fmla="val 74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268F49" w14:textId="77777777" w:rsidR="0027371E" w:rsidRPr="00576E40" w:rsidRDefault="0027371E" w:rsidP="0027371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Tu me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sembles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en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forme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C73374" id="AutoShape 6" o:spid="_x0000_s1033" type="#_x0000_t63" style="position:absolute;margin-left:105.7pt;margin-top:23.75pt;width:120.75pt;height:48.75pt;z-index:25164390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" adj="6189,26784">
                <v:textbox>
                  <w:txbxContent>
                    <w:p w14:paraId="05268F49" w14:textId="77777777" w:rsidR="0027371E" w:rsidRPr="00576E40" w:rsidRDefault="0027371E" w:rsidP="0027371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Tu me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sembles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en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forme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3DBAEDBD" w14:textId="5E0D578A" w:rsidR="00F83AAC" w:rsidRDefault="00B00496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E43A80" wp14:editId="26EC2FF0">
                <wp:simplePos x="0" y="0"/>
                <wp:positionH relativeFrom="page">
                  <wp:posOffset>6492724</wp:posOffset>
                </wp:positionH>
                <wp:positionV relativeFrom="paragraph">
                  <wp:posOffset>6373504</wp:posOffset>
                </wp:positionV>
                <wp:extent cx="567378" cy="436728"/>
                <wp:effectExtent l="0" t="0" r="4445" b="1905"/>
                <wp:wrapNone/>
                <wp:docPr id="107542551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8" cy="4367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52ABF7" w14:textId="456277C9" w:rsidR="00B00496" w:rsidRPr="00576E40" w:rsidRDefault="00B00496" w:rsidP="00B00496"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Page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  <w:r w:rsidRPr="00576E40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43A80" id="_x0000_s1034" type="#_x0000_t202" style="position:absolute;margin-left:511.25pt;margin-top:501.85pt;width:44.7pt;height:34.4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" stroked="f">
                <v:textbox>
                  <w:txbxContent>
                    <w:p w14:paraId="2752ABF7" w14:textId="456277C9" w:rsidR="00B00496" w:rsidRPr="00576E40" w:rsidRDefault="00B00496" w:rsidP="00B00496">
                      <w:pPr>
                        <w:jc w:val="right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Page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  <w:r w:rsidRPr="00576E40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34687" behindDoc="0" locked="0" layoutInCell="1" allowOverlap="1" wp14:anchorId="5F25B276" wp14:editId="568B0BB3">
            <wp:simplePos x="0" y="0"/>
            <wp:positionH relativeFrom="column">
              <wp:posOffset>-343838</wp:posOffset>
            </wp:positionH>
            <wp:positionV relativeFrom="paragraph">
              <wp:posOffset>2472444</wp:posOffset>
            </wp:positionV>
            <wp:extent cx="1819275" cy="2505075"/>
            <wp:effectExtent l="19050" t="19050" r="28575" b="28575"/>
            <wp:wrapNone/>
            <wp:docPr id="6863480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348085" name="Image 1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t="3008" r="5377" b="3008"/>
                    <a:stretch/>
                  </pic:blipFill>
                  <pic:spPr bwMode="auto">
                    <a:xfrm>
                      <a:off x="0" y="0"/>
                      <a:ext cx="1819275" cy="250507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5711" behindDoc="0" locked="0" layoutInCell="1" allowOverlap="1" wp14:anchorId="53B7DDF4" wp14:editId="2F4CB276">
            <wp:simplePos x="0" y="0"/>
            <wp:positionH relativeFrom="column">
              <wp:posOffset>3228037</wp:posOffset>
            </wp:positionH>
            <wp:positionV relativeFrom="paragraph">
              <wp:posOffset>2481969</wp:posOffset>
            </wp:positionV>
            <wp:extent cx="1771650" cy="2505075"/>
            <wp:effectExtent l="19050" t="19050" r="19050" b="28575"/>
            <wp:wrapNone/>
            <wp:docPr id="5510678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067889" name="Image 1"/>
                    <pic:cNvPicPr>
                      <a:picLocks noChangeAspect="1"/>
                    </pic:cNvPicPr>
                  </pic:nvPicPr>
                  <pic:blipFill>
                    <a:blip r:embed="rId14"/>
                    <a:srcRect t="5813" b="5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505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4927" behindDoc="0" locked="0" layoutInCell="1" allowOverlap="1" wp14:anchorId="6E9262D3" wp14:editId="2EA739DA">
            <wp:simplePos x="0" y="0"/>
            <wp:positionH relativeFrom="column">
              <wp:posOffset>1561162</wp:posOffset>
            </wp:positionH>
            <wp:positionV relativeFrom="paragraph">
              <wp:posOffset>2491494</wp:posOffset>
            </wp:positionV>
            <wp:extent cx="1552575" cy="2457450"/>
            <wp:effectExtent l="19050" t="19050" r="28575" b="19050"/>
            <wp:wrapNone/>
            <wp:docPr id="20167627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762777" name="Image 1"/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l="8012" r="15575" b="8779"/>
                    <a:stretch/>
                  </pic:blipFill>
                  <pic:spPr bwMode="auto">
                    <a:xfrm>
                      <a:off x="0" y="0"/>
                      <a:ext cx="1552575" cy="24574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1" behindDoc="0" locked="0" layoutInCell="1" allowOverlap="1" wp14:anchorId="12E9AAFB" wp14:editId="60632940">
                <wp:simplePos x="0" y="0"/>
                <wp:positionH relativeFrom="column">
                  <wp:posOffset>-162863</wp:posOffset>
                </wp:positionH>
                <wp:positionV relativeFrom="paragraph">
                  <wp:posOffset>1348494</wp:posOffset>
                </wp:positionV>
                <wp:extent cx="1171575" cy="885825"/>
                <wp:effectExtent l="19050" t="19050" r="47625" b="47625"/>
                <wp:wrapNone/>
                <wp:docPr id="199052527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885825"/>
                        </a:xfrm>
                        <a:prstGeom prst="wedgeEllipseCallout">
                          <a:avLst>
                            <a:gd name="adj1" fmla="val -30819"/>
                            <a:gd name="adj2" fmla="val -51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381F49" w14:textId="5B7BE45F" w:rsidR="0027371E" w:rsidRPr="006921C3" w:rsidRDefault="0027371E" w:rsidP="0027371E">
                            <w:pPr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</w:pPr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Je suis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contente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="00C27464"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revoir</w:t>
                            </w:r>
                            <w:r w:rsidRPr="00C369A5"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921C3"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  <w:t>retrouver</w:t>
                            </w:r>
                            <w:proofErr w:type="spellEnd"/>
                            <w:r w:rsidRPr="006921C3"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E9AAFB" id="AutoShape 4" o:spid="_x0000_s1035" type="#_x0000_t63" style="position:absolute;margin-left:-12.8pt;margin-top:106.2pt;width:92.25pt;height:69.75pt;z-index:2516459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" adj="4143,-360">
                <v:textbox>
                  <w:txbxContent>
                    <w:p w14:paraId="16381F49" w14:textId="5B7BE45F" w:rsidR="0027371E" w:rsidRPr="006921C3" w:rsidRDefault="0027371E" w:rsidP="0027371E">
                      <w:pPr>
                        <w:rPr>
                          <w:rFonts w:ascii="Myriad Pro" w:hAnsi="Myriad Pro" w:cs="Arial"/>
                          <w:sz w:val="20"/>
                          <w:szCs w:val="20"/>
                        </w:rPr>
                      </w:pPr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Je suis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contente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="00C27464"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revoir</w:t>
                      </w:r>
                      <w:r w:rsidRPr="00C369A5">
                        <w:rPr>
                          <w:rFonts w:ascii="Myriad Pro" w:hAnsi="Myriad Pro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921C3">
                        <w:rPr>
                          <w:rFonts w:ascii="Myriad Pro" w:hAnsi="Myriad Pro" w:cs="Arial"/>
                          <w:sz w:val="20"/>
                          <w:szCs w:val="20"/>
                        </w:rPr>
                        <w:t>retrouver</w:t>
                      </w:r>
                      <w:proofErr w:type="spellEnd"/>
                      <w:r w:rsidRPr="006921C3">
                        <w:rPr>
                          <w:rFonts w:ascii="Myriad Pro" w:hAnsi="Myriad Pro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5" behindDoc="0" locked="0" layoutInCell="1" allowOverlap="1" wp14:anchorId="779AD77A" wp14:editId="573259E9">
                <wp:simplePos x="0" y="0"/>
                <wp:positionH relativeFrom="column">
                  <wp:posOffset>1618312</wp:posOffset>
                </wp:positionH>
                <wp:positionV relativeFrom="paragraph">
                  <wp:posOffset>1300869</wp:posOffset>
                </wp:positionV>
                <wp:extent cx="1476375" cy="685800"/>
                <wp:effectExtent l="19050" t="304800" r="47625" b="38100"/>
                <wp:wrapNone/>
                <wp:docPr id="97850035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685800"/>
                        </a:xfrm>
                        <a:prstGeom prst="wedgeEllipseCallout">
                          <a:avLst>
                            <a:gd name="adj1" fmla="val 33056"/>
                            <a:gd name="adj2" fmla="val -919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D1C51D" w14:textId="77777777" w:rsidR="0027371E" w:rsidRPr="00576E40" w:rsidRDefault="0027371E" w:rsidP="0027371E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Oui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je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n’ai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pas à me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plaindre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9AD77A" id="AutoShape 7" o:spid="_x0000_s1036" type="#_x0000_t63" style="position:absolute;margin-left:127.45pt;margin-top:102.45pt;width:116.25pt;height:54pt;z-index:2516469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" adj="17940,-9060">
                <v:textbox>
                  <w:txbxContent>
                    <w:p w14:paraId="64D1C51D" w14:textId="77777777" w:rsidR="0027371E" w:rsidRPr="00576E40" w:rsidRDefault="0027371E" w:rsidP="0027371E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Oui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je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n’ai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pas à me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plaindre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999" behindDoc="0" locked="0" layoutInCell="1" allowOverlap="1" wp14:anchorId="20C8D2E1" wp14:editId="41B01B6F">
                <wp:simplePos x="0" y="0"/>
                <wp:positionH relativeFrom="column">
                  <wp:posOffset>3189937</wp:posOffset>
                </wp:positionH>
                <wp:positionV relativeFrom="paragraph">
                  <wp:posOffset>1739019</wp:posOffset>
                </wp:positionV>
                <wp:extent cx="1809750" cy="590550"/>
                <wp:effectExtent l="0" t="0" r="19050" b="19050"/>
                <wp:wrapNone/>
                <wp:docPr id="138527644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82EC07" w14:textId="4CB47E95" w:rsidR="0027371E" w:rsidRPr="005B36A2" w:rsidRDefault="0027371E" w:rsidP="0027371E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Heureux</w:t>
                            </w:r>
                            <w:proofErr w:type="spellEnd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se </w:t>
                            </w:r>
                            <w:proofErr w:type="spellStart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retrouver</w:t>
                            </w:r>
                            <w:proofErr w:type="spellEnd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ils</w:t>
                            </w:r>
                            <w:proofErr w:type="spellEnd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ne </w:t>
                            </w:r>
                            <w:proofErr w:type="spellStart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savent</w:t>
                            </w:r>
                            <w:proofErr w:type="spellEnd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pas par </w:t>
                            </w:r>
                            <w:proofErr w:type="spellStart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où</w:t>
                            </w:r>
                            <w:proofErr w:type="spellEnd"/>
                            <w:r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commencer</w:t>
                            </w:r>
                            <w:r w:rsidR="00576E40" w:rsidRPr="005B36A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C8D2E1" id="Text Box 8" o:spid="_x0000_s1037" type="#_x0000_t202" style="position:absolute;margin-left:251.2pt;margin-top:136.95pt;width:142.5pt;height:46.5pt;z-index:2516479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">
                <v:textbox>
                  <w:txbxContent>
                    <w:p w14:paraId="0682EC07" w14:textId="4CB47E95" w:rsidR="0027371E" w:rsidRPr="005B36A2" w:rsidRDefault="0027371E" w:rsidP="0027371E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Heureux</w:t>
                      </w:r>
                      <w:proofErr w:type="spellEnd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se </w:t>
                      </w:r>
                      <w:proofErr w:type="spellStart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retrouver</w:t>
                      </w:r>
                      <w:proofErr w:type="spellEnd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ils</w:t>
                      </w:r>
                      <w:proofErr w:type="spellEnd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ne </w:t>
                      </w:r>
                      <w:proofErr w:type="spellStart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savent</w:t>
                      </w:r>
                      <w:proofErr w:type="spellEnd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pas par </w:t>
                      </w:r>
                      <w:proofErr w:type="spellStart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où</w:t>
                      </w:r>
                      <w:proofErr w:type="spellEnd"/>
                      <w:r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commencer</w:t>
                      </w:r>
                      <w:r w:rsidR="00576E40" w:rsidRPr="005B36A2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3" behindDoc="0" locked="0" layoutInCell="1" allowOverlap="1" wp14:anchorId="09F8FD7B" wp14:editId="1C19385C">
                <wp:simplePos x="0" y="0"/>
                <wp:positionH relativeFrom="column">
                  <wp:posOffset>1589737</wp:posOffset>
                </wp:positionH>
                <wp:positionV relativeFrom="paragraph">
                  <wp:posOffset>4282194</wp:posOffset>
                </wp:positionV>
                <wp:extent cx="1495425" cy="628650"/>
                <wp:effectExtent l="0" t="0" r="28575" b="19050"/>
                <wp:wrapNone/>
                <wp:docPr id="100552794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9A9C8F" w14:textId="5CC5E724" w:rsidR="0027371E" w:rsidRPr="00576E40" w:rsidRDefault="00C27464" w:rsidP="0027371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Gisèle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présente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à </w:t>
                            </w:r>
                            <w:r w:rsidR="00576E40"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</w:t>
                            </w:r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aymond les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amis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la résidence</w:t>
                            </w:r>
                            <w:r w:rsidR="00576E40" w:rsidRPr="00576E40">
                              <w:rPr>
                                <w:rFonts w:ascii="Arial" w:hAnsi="Arial" w:cs="Arial"/>
                              </w:rPr>
                              <w:t>.</w:t>
                            </w:r>
                            <w:r w:rsidR="0027371E" w:rsidRPr="00576E40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F8FD7B" id="_x0000_s1038" type="#_x0000_t202" style="position:absolute;margin-left:125.2pt;margin-top:337.2pt;width:117.75pt;height:49.5pt;z-index:25164902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">
                <v:textbox>
                  <w:txbxContent>
                    <w:p w14:paraId="389A9C8F" w14:textId="5CC5E724" w:rsidR="0027371E" w:rsidRPr="00576E40" w:rsidRDefault="00C27464" w:rsidP="0027371E">
                      <w:pPr>
                        <w:rPr>
                          <w:rFonts w:ascii="Arial" w:hAnsi="Arial" w:cs="Arial"/>
                        </w:rPr>
                      </w:pPr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Gisèle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présente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à </w:t>
                      </w:r>
                      <w:r w:rsidR="00576E40"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R</w:t>
                      </w:r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aymond les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amis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la résidence</w:t>
                      </w:r>
                      <w:r w:rsidR="00576E40" w:rsidRPr="00576E40">
                        <w:rPr>
                          <w:rFonts w:ascii="Arial" w:hAnsi="Arial" w:cs="Arial"/>
                        </w:rPr>
                        <w:t>.</w:t>
                      </w:r>
                      <w:r w:rsidR="0027371E" w:rsidRPr="00576E40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7" behindDoc="0" locked="0" layoutInCell="1" allowOverlap="1" wp14:anchorId="0A91E267" wp14:editId="0E93DC65">
                <wp:simplePos x="0" y="0"/>
                <wp:positionH relativeFrom="column">
                  <wp:posOffset>-315263</wp:posOffset>
                </wp:positionH>
                <wp:positionV relativeFrom="paragraph">
                  <wp:posOffset>2481969</wp:posOffset>
                </wp:positionV>
                <wp:extent cx="1733550" cy="571500"/>
                <wp:effectExtent l="0" t="0" r="19050" b="19050"/>
                <wp:wrapNone/>
                <wp:docPr id="186814415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72CF90" w14:textId="46D3922D" w:rsidR="00576E40" w:rsidRPr="00C369A5" w:rsidRDefault="00576E40" w:rsidP="00576E40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Rapidement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Raymond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prend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ses</w:t>
                            </w:r>
                            <w:proofErr w:type="spellEnd"/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marques à la résidence.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91E267" id="_x0000_s1039" type="#_x0000_t202" style="position:absolute;margin-left:-24.8pt;margin-top:195.45pt;width:136.5pt;height:45pt;z-index:251650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">
                <v:textbox>
                  <w:txbxContent>
                    <w:p w14:paraId="1072CF90" w14:textId="46D3922D" w:rsidR="00576E40" w:rsidRPr="00C369A5" w:rsidRDefault="00576E40" w:rsidP="00576E40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Rapidement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Raymond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prend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>ses</w:t>
                      </w:r>
                      <w:proofErr w:type="spellEnd"/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marques à la résidence.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7" behindDoc="0" locked="0" layoutInCell="1" allowOverlap="1" wp14:anchorId="0EADE0B2" wp14:editId="597AC04B">
                <wp:simplePos x="0" y="0"/>
                <wp:positionH relativeFrom="column">
                  <wp:posOffset>3275662</wp:posOffset>
                </wp:positionH>
                <wp:positionV relativeFrom="paragraph">
                  <wp:posOffset>2434344</wp:posOffset>
                </wp:positionV>
                <wp:extent cx="1524000" cy="781050"/>
                <wp:effectExtent l="19050" t="19050" r="38100" b="228600"/>
                <wp:wrapNone/>
                <wp:docPr id="181105287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781050"/>
                        </a:xfrm>
                        <a:prstGeom prst="wedgeEllipseCallout">
                          <a:avLst>
                            <a:gd name="adj1" fmla="val -21347"/>
                            <a:gd name="adj2" fmla="val 74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6C67C8" w14:textId="1A26DB7E" w:rsidR="00576E40" w:rsidRPr="00576E40" w:rsidRDefault="00576E40" w:rsidP="00576E40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Oh Raymond, je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connais</w:t>
                            </w:r>
                            <w:proofErr w:type="spellEnd"/>
                            <w:r>
                              <w:rPr>
                                <w:rFonts w:ascii="Myriad Pro" w:hAnsi="Myriad Pro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cet</w:t>
                            </w:r>
                            <w:proofErr w:type="spellEnd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oeil </w:t>
                            </w:r>
                            <w:proofErr w:type="spellStart"/>
                            <w:proofErr w:type="gramStart"/>
                            <w:r w:rsidRPr="00576E4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malicieux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!</w:t>
                            </w:r>
                            <w:proofErr w:type="gramEnd"/>
                          </w:p>
                          <w:p w14:paraId="133132B6" w14:textId="77777777" w:rsidR="00576E40" w:rsidRDefault="00576E4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ADE0B2" id="_x0000_s1040" type="#_x0000_t63" style="position:absolute;margin-left:257.95pt;margin-top:191.7pt;width:120pt;height:61.5pt;z-index:251650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" adj="6189,26784">
                <v:textbox>
                  <w:txbxContent>
                    <w:p w14:paraId="186C67C8" w14:textId="1A26DB7E" w:rsidR="00576E40" w:rsidRPr="00576E40" w:rsidRDefault="00576E40" w:rsidP="00576E40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Oh Raymond, je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connais</w:t>
                      </w:r>
                      <w:proofErr w:type="spellEnd"/>
                      <w:r>
                        <w:rPr>
                          <w:rFonts w:ascii="Myriad Pro" w:hAnsi="Myriad Pro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cet</w:t>
                      </w:r>
                      <w:proofErr w:type="spellEnd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oeil </w:t>
                      </w:r>
                      <w:proofErr w:type="spellStart"/>
                      <w:proofErr w:type="gramStart"/>
                      <w:r w:rsidRPr="00576E40">
                        <w:rPr>
                          <w:rFonts w:ascii="Arial" w:hAnsi="Arial" w:cs="Arial"/>
                          <w:sz w:val="20"/>
                          <w:szCs w:val="20"/>
                        </w:rPr>
                        <w:t>malicieux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!</w:t>
                      </w:r>
                      <w:proofErr w:type="gramEnd"/>
                    </w:p>
                    <w:p w14:paraId="133132B6" w14:textId="77777777" w:rsidR="00576E40" w:rsidRDefault="00576E4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7" behindDoc="0" locked="0" layoutInCell="1" allowOverlap="1" wp14:anchorId="1E235955" wp14:editId="552FE086">
                <wp:simplePos x="0" y="0"/>
                <wp:positionH relativeFrom="column">
                  <wp:posOffset>3151837</wp:posOffset>
                </wp:positionH>
                <wp:positionV relativeFrom="paragraph">
                  <wp:posOffset>4320294</wp:posOffset>
                </wp:positionV>
                <wp:extent cx="1866900" cy="647700"/>
                <wp:effectExtent l="19050" t="19050" r="38100" b="38100"/>
                <wp:wrapNone/>
                <wp:docPr id="23749239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866900" cy="647700"/>
                        </a:xfrm>
                        <a:prstGeom prst="wedgeEllipseCallout">
                          <a:avLst>
                            <a:gd name="adj1" fmla="val -30819"/>
                            <a:gd name="adj2" fmla="val -51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F114E" w14:textId="44D52D21" w:rsidR="00576E40" w:rsidRPr="006921C3" w:rsidRDefault="00576E40" w:rsidP="00576E40">
                            <w:pPr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rappelles-tu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bêtises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d’enfants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?</w:t>
                            </w:r>
                            <w:r w:rsidRPr="006921C3"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35955" id="_x0000_s1041" type="#_x0000_t63" style="position:absolute;margin-left:248.2pt;margin-top:340.2pt;width:147pt;height:51pt;flip:x;z-index:251650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" adj="4143,-360">
                <v:textbox>
                  <w:txbxContent>
                    <w:p w14:paraId="4FBF114E" w14:textId="44D52D21" w:rsidR="00576E40" w:rsidRPr="006921C3" w:rsidRDefault="00576E40" w:rsidP="00576E40">
                      <w:pPr>
                        <w:rPr>
                          <w:rFonts w:ascii="Myriad Pro" w:hAnsi="Myriad Pro" w:cs="Arial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rappelles-tu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nos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bêtises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d’enfants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?</w:t>
                      </w:r>
                      <w:r w:rsidRPr="006921C3">
                        <w:rPr>
                          <w:rFonts w:ascii="Myriad Pro" w:hAnsi="Myriad Pro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3AAC">
        <w:br w:type="page"/>
      </w:r>
    </w:p>
    <w:p w14:paraId="5ADAADF7" w14:textId="6057271B" w:rsidR="00F83AAC" w:rsidRDefault="00B20D3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8D0D15" wp14:editId="6DEF9FC9">
                <wp:simplePos x="0" y="0"/>
                <wp:positionH relativeFrom="column">
                  <wp:posOffset>-773233</wp:posOffset>
                </wp:positionH>
                <wp:positionV relativeFrom="paragraph">
                  <wp:posOffset>-359323</wp:posOffset>
                </wp:positionV>
                <wp:extent cx="6684645" cy="8872701"/>
                <wp:effectExtent l="57150" t="19050" r="78105" b="100330"/>
                <wp:wrapNone/>
                <wp:docPr id="156759359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4645" cy="8872701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10F267" id="Rectangle 2" o:spid="_x0000_s1026" style="position:absolute;margin-left:-60.9pt;margin-top:-28.3pt;width:526.35pt;height:698.6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" filled="f" strokecolor="windowText">
                <v:shadow on="t" color="black" opacity="22937f" origin=",.5" offset="0,.63889mm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2E7CAD3" wp14:editId="7B4BDC30">
            <wp:simplePos x="0" y="0"/>
            <wp:positionH relativeFrom="column">
              <wp:posOffset>3603012</wp:posOffset>
            </wp:positionH>
            <wp:positionV relativeFrom="paragraph">
              <wp:posOffset>-78828</wp:posOffset>
            </wp:positionV>
            <wp:extent cx="2128520" cy="2919665"/>
            <wp:effectExtent l="19050" t="19050" r="24130" b="14605"/>
            <wp:wrapNone/>
            <wp:docPr id="942770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77081" name="Image 1"/>
                    <pic:cNvPicPr>
                      <a:picLocks noChangeAspect="1"/>
                    </pic:cNvPicPr>
                  </pic:nvPicPr>
                  <pic:blipFill>
                    <a:blip r:embed="rId16"/>
                    <a:srcRect t="1890" b="1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283" cy="2920712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FA11AB" wp14:editId="646FE7A4">
                <wp:simplePos x="0" y="0"/>
                <wp:positionH relativeFrom="margin">
                  <wp:posOffset>1681283</wp:posOffset>
                </wp:positionH>
                <wp:positionV relativeFrom="paragraph">
                  <wp:posOffset>-21306</wp:posOffset>
                </wp:positionV>
                <wp:extent cx="1769745" cy="1058545"/>
                <wp:effectExtent l="19050" t="19050" r="40005" b="65405"/>
                <wp:wrapNone/>
                <wp:docPr id="129673979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769745" cy="1058545"/>
                        </a:xfrm>
                        <a:prstGeom prst="wedgeEllipseCallout">
                          <a:avLst>
                            <a:gd name="adj1" fmla="val -30819"/>
                            <a:gd name="adj2" fmla="val -51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E159F" w14:textId="2FCECB16" w:rsidR="00F83AAC" w:rsidRPr="006921C3" w:rsidRDefault="00132F4A" w:rsidP="00F83AAC">
                            <w:pPr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Oui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et je suis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prête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à faire trembler 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murs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la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résidence !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A11AB" id="_x0000_s1042" type="#_x0000_t63" style="position:absolute;margin-left:132.4pt;margin-top:-1.7pt;width:139.35pt;height:83.3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" adj="4143,-360">
                <v:textbox>
                  <w:txbxContent>
                    <w:p w14:paraId="505E159F" w14:textId="2FCECB16" w:rsidR="00F83AAC" w:rsidRPr="006921C3" w:rsidRDefault="00132F4A" w:rsidP="00F83AAC">
                      <w:pPr>
                        <w:rPr>
                          <w:rFonts w:ascii="Myriad Pro" w:hAnsi="Myriad Pro" w:cs="Arial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Oui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et je suis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prête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à faire trembler les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murs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la </w:t>
                      </w:r>
                      <w:proofErr w:type="gram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résidence !</w:t>
                      </w:r>
                      <w:proofErr w:type="gram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A661BC" wp14:editId="6D473B1E">
                <wp:simplePos x="0" y="0"/>
                <wp:positionH relativeFrom="column">
                  <wp:posOffset>-476885</wp:posOffset>
                </wp:positionH>
                <wp:positionV relativeFrom="paragraph">
                  <wp:posOffset>-25028</wp:posOffset>
                </wp:positionV>
                <wp:extent cx="1438910" cy="677545"/>
                <wp:effectExtent l="19050" t="19050" r="46990" b="141605"/>
                <wp:wrapNone/>
                <wp:docPr id="143625184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910" cy="677545"/>
                        </a:xfrm>
                        <a:prstGeom prst="wedgeEllipseCallout">
                          <a:avLst>
                            <a:gd name="adj1" fmla="val 39310"/>
                            <a:gd name="adj2" fmla="val 6310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04BAE" w14:textId="5743985F" w:rsidR="00F83AAC" w:rsidRPr="00C369A5" w:rsidRDefault="00132F4A" w:rsidP="00F83AAC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Alors Gisèle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t’as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réfléchis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BA661BC" id="_x0000_s1043" type="#_x0000_t63" style="position:absolute;margin-left:-37.55pt;margin-top:-1.95pt;width:113.3pt;height:53.3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" adj="19291,24430">
                <v:textbox>
                  <w:txbxContent>
                    <w:p w14:paraId="44704BAE" w14:textId="5743985F" w:rsidR="00F83AAC" w:rsidRPr="00C369A5" w:rsidRDefault="00132F4A" w:rsidP="00F83AAC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Alors Gisèle </w:t>
                      </w:r>
                      <w:proofErr w:type="spellStart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t’as</w:t>
                      </w:r>
                      <w:proofErr w:type="spellEnd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réfléchis</w:t>
                      </w:r>
                      <w:proofErr w:type="spellEnd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32CFE5B9" wp14:editId="28EEF107">
            <wp:simplePos x="0" y="0"/>
            <wp:positionH relativeFrom="column">
              <wp:posOffset>-563245</wp:posOffset>
            </wp:positionH>
            <wp:positionV relativeFrom="paragraph">
              <wp:posOffset>-111125</wp:posOffset>
            </wp:positionV>
            <wp:extent cx="4034790" cy="2912745"/>
            <wp:effectExtent l="19050" t="19050" r="22860" b="20955"/>
            <wp:wrapNone/>
            <wp:docPr id="16082233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223321" name="Image 1"/>
                    <pic:cNvPicPr>
                      <a:picLocks noChangeAspect="1"/>
                    </pic:cNvPicPr>
                  </pic:nvPicPr>
                  <pic:blipFill>
                    <a:blip r:embed="rId17"/>
                    <a:srcRect l="12149" r="12149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034790" cy="291274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C2C021" w14:textId="482F28E9" w:rsidR="003E00BC" w:rsidRDefault="00CB0A57" w:rsidP="004A2F07">
      <w:pPr>
        <w:spacing w:before="2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DA970B9" wp14:editId="1A0FECE2">
                <wp:simplePos x="0" y="0"/>
                <wp:positionH relativeFrom="margin">
                  <wp:posOffset>3123174</wp:posOffset>
                </wp:positionH>
                <wp:positionV relativeFrom="paragraph">
                  <wp:posOffset>6583436</wp:posOffset>
                </wp:positionV>
                <wp:extent cx="2654300" cy="791307"/>
                <wp:effectExtent l="0" t="400050" r="0" b="46990"/>
                <wp:wrapNone/>
                <wp:docPr id="186394742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654300" cy="791307"/>
                        </a:xfrm>
                        <a:prstGeom prst="wedgeEllipseCallout">
                          <a:avLst>
                            <a:gd name="adj1" fmla="val -18476"/>
                            <a:gd name="adj2" fmla="val 969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E2778" w14:textId="4CF9C75D" w:rsidR="00CB0A57" w:rsidRDefault="00CB0A57" w:rsidP="00CB0A57"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Au fait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chérie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j’ai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retrouvé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Mon vieux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copain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d’enfance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sais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Raymond 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970B9" id="_x0000_s1044" type="#_x0000_t63" style="position:absolute;margin-left:245.9pt;margin-top:518.4pt;width:209pt;height:62.3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" adj="6809,31748">
                <v:textbox>
                  <w:txbxContent>
                    <w:p w14:paraId="06EE2778" w14:textId="4CF9C75D" w:rsidR="00CB0A57" w:rsidRDefault="00CB0A57" w:rsidP="00CB0A57"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Au fait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chérie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j’ai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retrouvé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Mon vieux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copain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d’enfance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tu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sais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Raymond ?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5B665E43" wp14:editId="09FDF201">
                <wp:simplePos x="0" y="0"/>
                <wp:positionH relativeFrom="column">
                  <wp:posOffset>-664845</wp:posOffset>
                </wp:positionH>
                <wp:positionV relativeFrom="paragraph">
                  <wp:posOffset>6530437</wp:posOffset>
                </wp:positionV>
                <wp:extent cx="1271954" cy="422031"/>
                <wp:effectExtent l="0" t="0" r="0" b="0"/>
                <wp:wrapNone/>
                <wp:docPr id="5531348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1954" cy="42203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0F0AFF" w14:textId="746438B8" w:rsidR="00CB0A57" w:rsidRPr="00CB0A57" w:rsidRDefault="00CB0A5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0A5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Mais dans quoi je </w:t>
                            </w:r>
                            <w:proofErr w:type="spellStart"/>
                            <w:r w:rsidRPr="00CB0A5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m’embarque</w:t>
                            </w:r>
                            <w:proofErr w:type="spellEnd"/>
                            <w:r w:rsidRPr="00CB0A5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B0A5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moi</w:t>
                            </w:r>
                            <w:proofErr w:type="spellEnd"/>
                            <w:r w:rsidRPr="00CB0A5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65E43" id="_x0000_s1045" type="#_x0000_t202" style="position:absolute;margin-left:-52.35pt;margin-top:514.2pt;width:100.15pt;height:33.2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" filled="f" stroked="f">
                <v:textbox>
                  <w:txbxContent>
                    <w:p w14:paraId="060F0AFF" w14:textId="746438B8" w:rsidR="00CB0A57" w:rsidRPr="00CB0A57" w:rsidRDefault="00CB0A57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B0A5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Mais dans quoi je </w:t>
                      </w:r>
                      <w:proofErr w:type="spellStart"/>
                      <w:r w:rsidRPr="00CB0A57">
                        <w:rPr>
                          <w:rFonts w:ascii="Arial" w:hAnsi="Arial" w:cs="Arial"/>
                          <w:sz w:val="20"/>
                          <w:szCs w:val="20"/>
                        </w:rPr>
                        <w:t>m’embarque</w:t>
                      </w:r>
                      <w:proofErr w:type="spellEnd"/>
                      <w:r w:rsidRPr="00CB0A5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CB0A57">
                        <w:rPr>
                          <w:rFonts w:ascii="Arial" w:hAnsi="Arial" w:cs="Arial"/>
                          <w:sz w:val="20"/>
                          <w:szCs w:val="20"/>
                        </w:rPr>
                        <w:t>moi</w:t>
                      </w:r>
                      <w:proofErr w:type="spellEnd"/>
                      <w:r w:rsidRPr="00CB0A5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6CE3326C" wp14:editId="5F4A02AD">
            <wp:simplePos x="0" y="0"/>
            <wp:positionH relativeFrom="margin">
              <wp:posOffset>-771671</wp:posOffset>
            </wp:positionH>
            <wp:positionV relativeFrom="paragraph">
              <wp:posOffset>5721155</wp:posOffset>
            </wp:positionV>
            <wp:extent cx="1641231" cy="1429327"/>
            <wp:effectExtent l="0" t="0" r="0" b="0"/>
            <wp:wrapNone/>
            <wp:docPr id="1591901561" name="Image 5" descr="Une image contenant créativité&#10;&#10;Description générée automatiquement avec une confiance fai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901561" name="Image 5" descr="Une image contenant créativité&#10;&#10;Description générée automatiquement avec une confiance faibl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1641231" cy="14293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0D37">
        <w:rPr>
          <w:noProof/>
        </w:rPr>
        <w:drawing>
          <wp:anchor distT="0" distB="0" distL="114300" distR="114300" simplePos="0" relativeHeight="251694080" behindDoc="0" locked="0" layoutInCell="1" allowOverlap="1" wp14:anchorId="694F6CAC" wp14:editId="081550A9">
            <wp:simplePos x="0" y="0"/>
            <wp:positionH relativeFrom="margin">
              <wp:posOffset>1754505</wp:posOffset>
            </wp:positionH>
            <wp:positionV relativeFrom="paragraph">
              <wp:posOffset>5659755</wp:posOffset>
            </wp:positionV>
            <wp:extent cx="4006763" cy="2253923"/>
            <wp:effectExtent l="19050" t="19050" r="13335" b="13335"/>
            <wp:wrapNone/>
            <wp:docPr id="12906426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642674" name="Image 1"/>
                    <pic:cNvPicPr>
                      <a:picLocks noChangeAspect="1"/>
                    </pic:cNvPicPr>
                  </pic:nvPicPr>
                  <pic:blipFill>
                    <a:blip r:embed="rId19"/>
                    <a:srcRect t="7794" b="7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763" cy="225392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1DEBBDB" wp14:editId="384794CD">
            <wp:extent cx="5264785" cy="5257800"/>
            <wp:effectExtent l="0" t="0" r="0" b="0"/>
            <wp:docPr id="40781520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D37">
        <w:rPr>
          <w:noProof/>
        </w:rPr>
        <w:drawing>
          <wp:anchor distT="0" distB="0" distL="114300" distR="114300" simplePos="0" relativeHeight="251692032" behindDoc="0" locked="0" layoutInCell="1" allowOverlap="1" wp14:anchorId="5A0BDA5A" wp14:editId="1410A31A">
            <wp:simplePos x="0" y="0"/>
            <wp:positionH relativeFrom="margin">
              <wp:posOffset>-527685</wp:posOffset>
            </wp:positionH>
            <wp:positionV relativeFrom="paragraph">
              <wp:posOffset>5662295</wp:posOffset>
            </wp:positionV>
            <wp:extent cx="2092960" cy="2230755"/>
            <wp:effectExtent l="19050" t="19050" r="21590" b="17145"/>
            <wp:wrapThrough wrapText="bothSides">
              <wp:wrapPolygon edited="0">
                <wp:start x="-197" y="-184"/>
                <wp:lineTo x="-197" y="21582"/>
                <wp:lineTo x="21626" y="21582"/>
                <wp:lineTo x="21626" y="-184"/>
                <wp:lineTo x="-197" y="-184"/>
              </wp:wrapPolygon>
            </wp:wrapThrough>
            <wp:docPr id="1951801028" name="Image 1" descr="Une image contenant plein air, habits, arbre, autom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709281" name="Image 1" descr="Une image contenant plein air, habits, arbre, automne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20109" t="31236" r="45778"/>
                    <a:stretch/>
                  </pic:blipFill>
                  <pic:spPr bwMode="auto">
                    <a:xfrm>
                      <a:off x="0" y="0"/>
                      <a:ext cx="2092960" cy="223075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0D3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4E12A21" wp14:editId="5202C1E1">
                <wp:simplePos x="0" y="0"/>
                <wp:positionH relativeFrom="rightMargin">
                  <wp:posOffset>56383</wp:posOffset>
                </wp:positionH>
                <wp:positionV relativeFrom="paragraph">
                  <wp:posOffset>8311209</wp:posOffset>
                </wp:positionV>
                <wp:extent cx="567378" cy="436728"/>
                <wp:effectExtent l="0" t="0" r="4445" b="1905"/>
                <wp:wrapNone/>
                <wp:docPr id="44232467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8" cy="4367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FCBC53" w14:textId="77777777" w:rsidR="00B00496" w:rsidRPr="00576E40" w:rsidRDefault="00B00496" w:rsidP="00B00496"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Page2</w:t>
                            </w:r>
                            <w:r w:rsidRPr="00576E40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12A21" id="_x0000_s1046" type="#_x0000_t202" style="position:absolute;margin-left:4.45pt;margin-top:654.45pt;width:44.7pt;height:34.4pt;z-index:2516899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" stroked="f">
                <v:textbox>
                  <w:txbxContent>
                    <w:p w14:paraId="0BFCBC53" w14:textId="77777777" w:rsidR="00B00496" w:rsidRPr="00576E40" w:rsidRDefault="00B00496" w:rsidP="00B00496">
                      <w:pPr>
                        <w:jc w:val="right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Page2</w:t>
                      </w:r>
                      <w:r w:rsidRPr="00576E40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20D37">
        <w:rPr>
          <w:noProof/>
        </w:rPr>
        <w:drawing>
          <wp:anchor distT="0" distB="0" distL="114300" distR="114300" simplePos="0" relativeHeight="251633662" behindDoc="0" locked="0" layoutInCell="1" allowOverlap="1" wp14:anchorId="3F73029E" wp14:editId="7598C0B2">
            <wp:simplePos x="0" y="0"/>
            <wp:positionH relativeFrom="margin">
              <wp:posOffset>1742681</wp:posOffset>
            </wp:positionH>
            <wp:positionV relativeFrom="paragraph">
              <wp:posOffset>2667372</wp:posOffset>
            </wp:positionV>
            <wp:extent cx="4018915" cy="2834509"/>
            <wp:effectExtent l="19050" t="19050" r="19685" b="23495"/>
            <wp:wrapNone/>
            <wp:docPr id="958709281" name="Image 1" descr="Une image contenant plein air, habits, arbre, autom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709281" name="Image 1" descr="Une image contenant plein air, habits, arbre, automn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17"/>
                    <a:srcRect l="12149" r="12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598" cy="283640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0D37">
        <w:rPr>
          <w:noProof/>
        </w:rPr>
        <w:drawing>
          <wp:anchor distT="0" distB="0" distL="114300" distR="114300" simplePos="0" relativeHeight="251661312" behindDoc="0" locked="0" layoutInCell="1" allowOverlap="1" wp14:anchorId="0D02A92D" wp14:editId="6654B8E5">
            <wp:simplePos x="0" y="0"/>
            <wp:positionH relativeFrom="column">
              <wp:posOffset>-559085</wp:posOffset>
            </wp:positionH>
            <wp:positionV relativeFrom="paragraph">
              <wp:posOffset>2667372</wp:posOffset>
            </wp:positionV>
            <wp:extent cx="2186305" cy="2818743"/>
            <wp:effectExtent l="19050" t="19050" r="23495" b="20320"/>
            <wp:wrapNone/>
            <wp:docPr id="5102598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259812" name="Image 1"/>
                    <pic:cNvPicPr>
                      <a:picLocks noChangeAspect="1"/>
                    </pic:cNvPicPr>
                  </pic:nvPicPr>
                  <pic:blipFill>
                    <a:blip r:embed="rId20"/>
                    <a:srcRect l="27330" r="27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98" cy="281963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20D3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68DDAB" wp14:editId="2C3F672F">
                <wp:simplePos x="0" y="0"/>
                <wp:positionH relativeFrom="column">
                  <wp:posOffset>4564052</wp:posOffset>
                </wp:positionH>
                <wp:positionV relativeFrom="paragraph">
                  <wp:posOffset>2774337</wp:posOffset>
                </wp:positionV>
                <wp:extent cx="1033373" cy="816957"/>
                <wp:effectExtent l="19050" t="19050" r="33655" b="40640"/>
                <wp:wrapNone/>
                <wp:docPr id="135644815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033373" cy="816957"/>
                        </a:xfrm>
                        <a:prstGeom prst="wedgeEllipseCallout">
                          <a:avLst>
                            <a:gd name="adj1" fmla="val -30819"/>
                            <a:gd name="adj2" fmla="val -51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612128" w14:textId="45A5064F" w:rsidR="00F83AAC" w:rsidRPr="006921C3" w:rsidRDefault="00D905A5" w:rsidP="00F83AAC">
                            <w:pPr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Fin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prêt !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RDV à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minuit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83AAC" w:rsidRPr="006921C3">
                              <w:rPr>
                                <w:rFonts w:ascii="Myriad Pro" w:hAnsi="Myriad Pro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8DDAB" id="_x0000_s1047" type="#_x0000_t63" style="position:absolute;margin-left:359.35pt;margin-top:218.45pt;width:81.35pt;height:64.35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" adj="4143,-360">
                <v:textbox>
                  <w:txbxContent>
                    <w:p w14:paraId="7E612128" w14:textId="45A5064F" w:rsidR="00F83AAC" w:rsidRPr="006921C3" w:rsidRDefault="00D905A5" w:rsidP="00F83AAC">
                      <w:pPr>
                        <w:rPr>
                          <w:rFonts w:ascii="Myriad Pro" w:hAnsi="Myriad Pro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Fin </w:t>
                      </w:r>
                      <w:proofErr w:type="gram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prêt !</w:t>
                      </w:r>
                      <w:proofErr w:type="gram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RDV à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minuit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="00F83AAC" w:rsidRPr="006921C3">
                        <w:rPr>
                          <w:rFonts w:ascii="Myriad Pro" w:hAnsi="Myriad Pro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20D3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D06C06" wp14:editId="568784D4">
                <wp:simplePos x="0" y="0"/>
                <wp:positionH relativeFrom="margin">
                  <wp:posOffset>2097098</wp:posOffset>
                </wp:positionH>
                <wp:positionV relativeFrom="paragraph">
                  <wp:posOffset>2772957</wp:posOffset>
                </wp:positionV>
                <wp:extent cx="1671728" cy="834965"/>
                <wp:effectExtent l="19050" t="19050" r="43180" b="232410"/>
                <wp:wrapNone/>
                <wp:docPr id="52625379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671728" cy="834965"/>
                        </a:xfrm>
                        <a:prstGeom prst="wedgeEllipseCallout">
                          <a:avLst>
                            <a:gd name="adj1" fmla="val -21347"/>
                            <a:gd name="adj2" fmla="val 74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04CE0A" w14:textId="2ED0C30F" w:rsidR="00F83AAC" w:rsidRDefault="00D905A5" w:rsidP="00F83AAC"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T’es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prêt pour la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virée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nocturne dans les cuisine?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06C06" id="_x0000_s1048" type="#_x0000_t63" style="position:absolute;margin-left:165.15pt;margin-top:218.35pt;width:131.65pt;height:65.7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" adj="6189,26784">
                <v:textbox>
                  <w:txbxContent>
                    <w:p w14:paraId="2704CE0A" w14:textId="2ED0C30F" w:rsidR="00F83AAC" w:rsidRDefault="00D905A5" w:rsidP="00F83AAC"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T’es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prêt pour la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virée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nocturne dans les cuisine?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20D3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1B7C8AF" wp14:editId="2BE64DE0">
                <wp:simplePos x="0" y="0"/>
                <wp:positionH relativeFrom="column">
                  <wp:posOffset>-430793</wp:posOffset>
                </wp:positionH>
                <wp:positionV relativeFrom="paragraph">
                  <wp:posOffset>2720997</wp:posOffset>
                </wp:positionV>
                <wp:extent cx="2082800" cy="586596"/>
                <wp:effectExtent l="0" t="0" r="12700" b="23495"/>
                <wp:wrapNone/>
                <wp:docPr id="4928355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2800" cy="5865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5A03A" w14:textId="7BDED999" w:rsidR="00F83AAC" w:rsidRPr="00C369A5" w:rsidRDefault="00F83AAC" w:rsidP="00F83AAC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Raymond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devait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quand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même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rassurer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régulièrement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Gisèle qui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avait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peur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des </w:t>
                            </w:r>
                            <w:proofErr w:type="spellStart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représailles</w:t>
                            </w:r>
                            <w:proofErr w:type="spellEnd"/>
                            <w:r w:rsidR="00132F4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  <w:r w:rsidRPr="00C369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7C8AF" id="_x0000_s1049" type="#_x0000_t202" style="position:absolute;margin-left:-33.9pt;margin-top:214.25pt;width:164pt;height:46.2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">
                <v:textbox>
                  <w:txbxContent>
                    <w:p w14:paraId="3225A03A" w14:textId="7BDED999" w:rsidR="00F83AAC" w:rsidRPr="00C369A5" w:rsidRDefault="00F83AAC" w:rsidP="00F83AAC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Raymond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devait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quand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même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rassurer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régulièrement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Gisèle qui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avait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peur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des </w:t>
                      </w:r>
                      <w:proofErr w:type="spellStart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représailles</w:t>
                      </w:r>
                      <w:proofErr w:type="spellEnd"/>
                      <w:r w:rsidR="00132F4A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  <w:r w:rsidRPr="00C369A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905A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0E4CAC" wp14:editId="2B289DD1">
                <wp:simplePos x="0" y="0"/>
                <wp:positionH relativeFrom="column">
                  <wp:posOffset>3652520</wp:posOffset>
                </wp:positionH>
                <wp:positionV relativeFrom="paragraph">
                  <wp:posOffset>2010301</wp:posOffset>
                </wp:positionV>
                <wp:extent cx="2001328" cy="464820"/>
                <wp:effectExtent l="0" t="0" r="18415" b="11430"/>
                <wp:wrapNone/>
                <wp:docPr id="115145100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1328" cy="464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14DCB3" w14:textId="0206FDD2" w:rsidR="00F83AAC" w:rsidRPr="005B36A2" w:rsidRDefault="00132F4A" w:rsidP="00F83AAC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C’est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alors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leurs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esprits de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garnements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se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réveillèrent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E4CAC" id="_x0000_s1050" type="#_x0000_t202" style="position:absolute;margin-left:287.6pt;margin-top:158.3pt;width:157.6pt;height:36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">
                <v:textbox>
                  <w:txbxContent>
                    <w:p w14:paraId="6A14DCB3" w14:textId="0206FDD2" w:rsidR="00F83AAC" w:rsidRPr="005B36A2" w:rsidRDefault="00132F4A" w:rsidP="00F83AAC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C’est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alors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leurs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esprits de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garnements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se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réveillèrent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00BC" w:rsidSect="00B00496">
      <w:pgSz w:w="12240" w:h="15840"/>
      <w:pgMar w:top="1440" w:right="1800" w:bottom="1440" w:left="212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A63705" w14:textId="77777777" w:rsidR="00C369A5" w:rsidRDefault="00C369A5" w:rsidP="00C369A5">
      <w:pPr>
        <w:spacing w:after="0" w:line="240" w:lineRule="auto"/>
      </w:pPr>
      <w:r>
        <w:separator/>
      </w:r>
    </w:p>
  </w:endnote>
  <w:endnote w:type="continuationSeparator" w:id="0">
    <w:p w14:paraId="7EE6F0CC" w14:textId="77777777" w:rsidR="00C369A5" w:rsidRDefault="00C369A5" w:rsidP="00C369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yriad Pro">
    <w:panose1 w:val="020B0703030403020204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5026C4" w14:textId="77777777" w:rsidR="00C369A5" w:rsidRDefault="00C369A5" w:rsidP="00C369A5">
      <w:pPr>
        <w:spacing w:after="0" w:line="240" w:lineRule="auto"/>
      </w:pPr>
      <w:r>
        <w:separator/>
      </w:r>
    </w:p>
  </w:footnote>
  <w:footnote w:type="continuationSeparator" w:id="0">
    <w:p w14:paraId="6F69C0A3" w14:textId="77777777" w:rsidR="00C369A5" w:rsidRDefault="00C369A5" w:rsidP="00C369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um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um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429892085">
    <w:abstractNumId w:val="8"/>
  </w:num>
  <w:num w:numId="2" w16cid:durableId="1121605520">
    <w:abstractNumId w:val="6"/>
  </w:num>
  <w:num w:numId="3" w16cid:durableId="590747760">
    <w:abstractNumId w:val="5"/>
  </w:num>
  <w:num w:numId="4" w16cid:durableId="204562162">
    <w:abstractNumId w:val="4"/>
  </w:num>
  <w:num w:numId="5" w16cid:durableId="1920670299">
    <w:abstractNumId w:val="7"/>
  </w:num>
  <w:num w:numId="6" w16cid:durableId="331027016">
    <w:abstractNumId w:val="3"/>
  </w:num>
  <w:num w:numId="7" w16cid:durableId="659191151">
    <w:abstractNumId w:val="2"/>
  </w:num>
  <w:num w:numId="8" w16cid:durableId="1860580332">
    <w:abstractNumId w:val="1"/>
  </w:num>
  <w:num w:numId="9" w16cid:durableId="16068135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6063C"/>
    <w:rsid w:val="00132F4A"/>
    <w:rsid w:val="0015074B"/>
    <w:rsid w:val="0027371E"/>
    <w:rsid w:val="0029639D"/>
    <w:rsid w:val="002E014A"/>
    <w:rsid w:val="00326F90"/>
    <w:rsid w:val="003E00BC"/>
    <w:rsid w:val="00403CB7"/>
    <w:rsid w:val="004A2F07"/>
    <w:rsid w:val="00576E40"/>
    <w:rsid w:val="005B36A2"/>
    <w:rsid w:val="006F2754"/>
    <w:rsid w:val="00756777"/>
    <w:rsid w:val="007C5D68"/>
    <w:rsid w:val="008A22B1"/>
    <w:rsid w:val="00AA1D8D"/>
    <w:rsid w:val="00AD34E3"/>
    <w:rsid w:val="00B00496"/>
    <w:rsid w:val="00B20D37"/>
    <w:rsid w:val="00B47730"/>
    <w:rsid w:val="00C27464"/>
    <w:rsid w:val="00C369A5"/>
    <w:rsid w:val="00C77DF9"/>
    <w:rsid w:val="00CB0664"/>
    <w:rsid w:val="00CB0A57"/>
    <w:rsid w:val="00CF0D5F"/>
    <w:rsid w:val="00D905A5"/>
    <w:rsid w:val="00E46A0E"/>
    <w:rsid w:val="00E67201"/>
    <w:rsid w:val="00F83AAC"/>
    <w:rsid w:val="00FC693F"/>
    <w:rsid w:val="00FF0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56679A6C"/>
  <w14:defaultImageDpi w14:val="300"/>
  <w15:docId w15:val="{D9C88BE3-2B91-4106-A1B3-12A83627A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Titre1">
    <w:name w:val="heading 1"/>
    <w:basedOn w:val="Normal"/>
    <w:next w:val="Normal"/>
    <w:link w:val="Titre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618BF"/>
  </w:style>
  <w:style w:type="paragraph" w:styleId="Pieddepage">
    <w:name w:val="footer"/>
    <w:basedOn w:val="Normal"/>
    <w:link w:val="Pieddepage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618BF"/>
  </w:style>
  <w:style w:type="paragraph" w:styleId="Sansinterligne">
    <w:name w:val="No Spacing"/>
    <w:uiPriority w:val="1"/>
    <w:qFormat/>
    <w:rsid w:val="00FC693F"/>
    <w:pPr>
      <w:spacing w:after="0" w:line="240" w:lineRule="auto"/>
    </w:pPr>
  </w:style>
  <w:style w:type="character" w:customStyle="1" w:styleId="Titre1Car">
    <w:name w:val="Titre 1 Car"/>
    <w:basedOn w:val="Policepardfaut"/>
    <w:link w:val="Titre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">
    <w:name w:val="Title"/>
    <w:basedOn w:val="Normal"/>
    <w:next w:val="Normal"/>
    <w:link w:val="Titre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Corpsdetexte">
    <w:name w:val="Body Text"/>
    <w:basedOn w:val="Normal"/>
    <w:link w:val="CorpsdetexteCar"/>
    <w:uiPriority w:val="99"/>
    <w:unhideWhenUsed/>
    <w:rsid w:val="00AA1D8D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AA1D8D"/>
  </w:style>
  <w:style w:type="paragraph" w:styleId="Corpsdetexte2">
    <w:name w:val="Body Text 2"/>
    <w:basedOn w:val="Normal"/>
    <w:link w:val="Corpsdetexte2Car"/>
    <w:uiPriority w:val="99"/>
    <w:unhideWhenUsed/>
    <w:rsid w:val="00AA1D8D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rsid w:val="00AA1D8D"/>
  </w:style>
  <w:style w:type="paragraph" w:styleId="Corpsdetexte3">
    <w:name w:val="Body Text 3"/>
    <w:basedOn w:val="Normal"/>
    <w:link w:val="Corpsdetex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AA1D8D"/>
    <w:rPr>
      <w:sz w:val="16"/>
      <w:szCs w:val="16"/>
    </w:rPr>
  </w:style>
  <w:style w:type="paragraph" w:styleId="Liste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epuce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epuce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epuce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enum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enum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enum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e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e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e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edemacro">
    <w:name w:val="macro"/>
    <w:link w:val="Textede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edemacroCar">
    <w:name w:val="Texte de macro Car"/>
    <w:basedOn w:val="Policepardfaut"/>
    <w:link w:val="Textedemacro"/>
    <w:uiPriority w:val="99"/>
    <w:rsid w:val="0029639D"/>
    <w:rPr>
      <w:rFonts w:ascii="Courier" w:hAnsi="Courier"/>
      <w:sz w:val="20"/>
      <w:szCs w:val="20"/>
    </w:rPr>
  </w:style>
  <w:style w:type="paragraph" w:styleId="Citation">
    <w:name w:val="Quote"/>
    <w:basedOn w:val="Normal"/>
    <w:next w:val="Normal"/>
    <w:link w:val="CitationCar"/>
    <w:uiPriority w:val="29"/>
    <w:qFormat/>
    <w:rsid w:val="00FC693F"/>
    <w:rPr>
      <w:i/>
      <w:iCs/>
      <w:color w:val="000000" w:themeColor="text1"/>
    </w:rPr>
  </w:style>
  <w:style w:type="character" w:customStyle="1" w:styleId="CitationCar">
    <w:name w:val="Citation Car"/>
    <w:basedOn w:val="Policepardfaut"/>
    <w:link w:val="Citation"/>
    <w:uiPriority w:val="29"/>
    <w:rsid w:val="00FC693F"/>
    <w:rPr>
      <w:i/>
      <w:iCs/>
      <w:color w:val="000000" w:themeColor="text1"/>
    </w:rPr>
  </w:style>
  <w:style w:type="character" w:customStyle="1" w:styleId="Titre4Car">
    <w:name w:val="Titre 4 Car"/>
    <w:basedOn w:val="Policepardfaut"/>
    <w:link w:val="Titre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">
    <w:name w:val="Titre 8 Car"/>
    <w:basedOn w:val="Policepardfaut"/>
    <w:link w:val="Titre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lev">
    <w:name w:val="Strong"/>
    <w:basedOn w:val="Policepardfaut"/>
    <w:uiPriority w:val="22"/>
    <w:qFormat/>
    <w:rsid w:val="00FC693F"/>
    <w:rPr>
      <w:b/>
      <w:bCs/>
    </w:rPr>
  </w:style>
  <w:style w:type="character" w:styleId="Accentuation">
    <w:name w:val="Emphasis"/>
    <w:basedOn w:val="Policepardfaut"/>
    <w:uiPriority w:val="20"/>
    <w:qFormat/>
    <w:rsid w:val="00FC693F"/>
    <w:rPr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C693F"/>
    <w:rPr>
      <w:b/>
      <w:bCs/>
      <w:i/>
      <w:iCs/>
      <w:color w:val="4F81BD" w:themeColor="accent1"/>
    </w:rPr>
  </w:style>
  <w:style w:type="character" w:styleId="Accentuationlgre">
    <w:name w:val="Subtle Emphasis"/>
    <w:basedOn w:val="Policepardfaut"/>
    <w:uiPriority w:val="19"/>
    <w:qFormat/>
    <w:rsid w:val="00FC693F"/>
    <w:rPr>
      <w:i/>
      <w:iCs/>
      <w:color w:val="808080" w:themeColor="text1" w:themeTint="7F"/>
    </w:rPr>
  </w:style>
  <w:style w:type="character" w:styleId="Accentuationintense">
    <w:name w:val="Intense Emphasis"/>
    <w:basedOn w:val="Policepardfaut"/>
    <w:uiPriority w:val="21"/>
    <w:qFormat/>
    <w:rsid w:val="00FC693F"/>
    <w:rPr>
      <w:b/>
      <w:bCs/>
      <w:i/>
      <w:iCs/>
      <w:color w:val="4F81BD" w:themeColor="accent1"/>
    </w:rPr>
  </w:style>
  <w:style w:type="character" w:styleId="Rfrencelgre">
    <w:name w:val="Subtle Reference"/>
    <w:basedOn w:val="Policepardfaut"/>
    <w:uiPriority w:val="31"/>
    <w:qFormat/>
    <w:rsid w:val="00FC693F"/>
    <w:rPr>
      <w:smallCaps/>
      <w:color w:val="C0504D" w:themeColor="accent2"/>
      <w:u w:val="single"/>
    </w:rPr>
  </w:style>
  <w:style w:type="character" w:styleId="Rfrenceintense">
    <w:name w:val="Intense Reference"/>
    <w:basedOn w:val="Policepardfau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FC693F"/>
    <w:rPr>
      <w:b/>
      <w:bCs/>
      <w:smallCap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FC693F"/>
    <w:pPr>
      <w:outlineLvl w:val="9"/>
    </w:pPr>
  </w:style>
  <w:style w:type="table" w:styleId="Grilledutableau">
    <w:name w:val="Table Grid"/>
    <w:basedOn w:val="Tableau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Ombrageclair">
    <w:name w:val="Light Shading"/>
    <w:basedOn w:val="Tableau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1">
    <w:name w:val="Light Shading Accent 1"/>
    <w:basedOn w:val="Tableau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Trameclaire-Accent2">
    <w:name w:val="Light Shading Accent 2"/>
    <w:basedOn w:val="Tableau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Trameclaire-Accent3">
    <w:name w:val="Light Shading Accent 3"/>
    <w:basedOn w:val="Tableau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Trameclaire-Accent4">
    <w:name w:val="Light Shading Accent 4"/>
    <w:basedOn w:val="Tableau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Trameclaire-Accent5">
    <w:name w:val="Light Shading Accent 5"/>
    <w:basedOn w:val="Tableau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Trameclaire-Accent6">
    <w:name w:val="Light Shading Accent 6"/>
    <w:basedOn w:val="Tableau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eclaire">
    <w:name w:val="Light List"/>
    <w:basedOn w:val="Tableau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claire-Accent1">
    <w:name w:val="Light List Accent 1"/>
    <w:basedOn w:val="Tableau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eclaire-Accent2">
    <w:name w:val="Light List Accent 2"/>
    <w:basedOn w:val="Tableau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eclaire-Accent3">
    <w:name w:val="Light List Accent 3"/>
    <w:basedOn w:val="Tableau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eclaire-Accent4">
    <w:name w:val="Light List Accent 4"/>
    <w:basedOn w:val="Tableau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eclaire-Accent5">
    <w:name w:val="Light List Accent 5"/>
    <w:basedOn w:val="Tableau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eclaire-Accent6">
    <w:name w:val="Light List Accent 6"/>
    <w:basedOn w:val="Tableau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Grilleclaire">
    <w:name w:val="Light Grid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illeclaire-Accent1">
    <w:name w:val="Light Grid Accent 1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Grilleclaire-Accent2">
    <w:name w:val="Light Grid Accent 2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Grilleclaire-Accent3">
    <w:name w:val="Light Grid Accent 3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Grilleclaire-Accent4">
    <w:name w:val="Light Grid Accent 4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Grilleclaire-Accent5">
    <w:name w:val="Light Grid Accent 5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Grilleclaire-Accent6">
    <w:name w:val="Light Grid Accent 6"/>
    <w:basedOn w:val="Tableau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Tramemoyenne1">
    <w:name w:val="Medium Shading 1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1">
    <w:name w:val="Medium Shading 1 Accent 1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2">
    <w:name w:val="Medium Shading 1 Accent 2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3">
    <w:name w:val="Medium Shading 1 Accent 3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4">
    <w:name w:val="Medium Shading 1 Accent 4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5">
    <w:name w:val="Medium Shading 1 Accent 5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6">
    <w:name w:val="Medium Shading 1 Accent 6"/>
    <w:basedOn w:val="Tableau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2">
    <w:name w:val="Medium Shading 2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1">
    <w:name w:val="Medium Shading 2 Accent 1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2">
    <w:name w:val="Medium Shading 2 Accent 2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3">
    <w:name w:val="Medium Shading 2 Accent 3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4">
    <w:name w:val="Medium Shading 2 Accent 4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5">
    <w:name w:val="Medium Shading 2 Accent 5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6">
    <w:name w:val="Medium Shading 2 Accent 6"/>
    <w:basedOn w:val="Tableau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emoyenne1">
    <w:name w:val="Medium List 1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emoyenne1-Accent1">
    <w:name w:val="Medium List 1 Accent 1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emoyenne1-Accent2">
    <w:name w:val="Medium List 1 Accent 2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emoyenne1-Accent3">
    <w:name w:val="Medium List 1 Accent 3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emoyenne1-Accent4">
    <w:name w:val="Medium List 1 Accent 4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emoyenne1-Accent5">
    <w:name w:val="Medium List 1 Accent 5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emoyenne1-Accent6">
    <w:name w:val="Medium List 1 Accent 6"/>
    <w:basedOn w:val="Tableau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emoyenne2">
    <w:name w:val="Medium List 2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1">
    <w:name w:val="Medium List 2 Accent 1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2">
    <w:name w:val="Medium List 2 Accent 2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3">
    <w:name w:val="Medium List 2 Accent 3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4">
    <w:name w:val="Medium List 2 Accent 4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5">
    <w:name w:val="Medium List 2 Accent 5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6">
    <w:name w:val="Medium List 2 Accent 6"/>
    <w:basedOn w:val="Tableau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rillemoyenne1">
    <w:name w:val="Medium Grid 1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moyenne1-Accent1">
    <w:name w:val="Medium Grid 1 Accent 1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1-Accent2">
    <w:name w:val="Medium Grid 1 Accent 2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Grillemoyenne1-Accent3">
    <w:name w:val="Medium Grid 1 Accent 3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Grillemoyenne1-Accent4">
    <w:name w:val="Medium Grid 1 Accent 4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Grillemoyenne1-Accent5">
    <w:name w:val="Medium Grid 1 Accent 5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Grillemoyenne1-Accent6">
    <w:name w:val="Medium Grid 1 Accent 6"/>
    <w:basedOn w:val="Tableau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Grillemoyenne2">
    <w:name w:val="Medium Grid 2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1">
    <w:name w:val="Medium Grid 2 Accent 1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2">
    <w:name w:val="Medium Grid 2 Accent 2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3">
    <w:name w:val="Medium Grid 2 Accent 3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4">
    <w:name w:val="Medium Grid 2 Accent 4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5">
    <w:name w:val="Medium Grid 2 Accent 5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6">
    <w:name w:val="Medium Grid 2 Accent 6"/>
    <w:basedOn w:val="Tableau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3">
    <w:name w:val="Medium Grid 3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illemoyenne3-Accent1">
    <w:name w:val="Medium Grid 3 Accent 1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moyenne3-Accent2">
    <w:name w:val="Medium Grid 3 Accent 2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Grillemoyenne3-Accent3">
    <w:name w:val="Medium Grid 3 Accent 3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Grillemoyenne3-Accent4">
    <w:name w:val="Medium Grid 3 Accent 4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Grillemoyenne3-Accent5">
    <w:name w:val="Medium Grid 3 Accent 5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Grillemoyenne3-Accent6">
    <w:name w:val="Medium Grid 3 Accent 6"/>
    <w:basedOn w:val="Tableau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efonce">
    <w:name w:val="Dark List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efonce-Accent1">
    <w:name w:val="Dark List Accent 1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efonce-Accent2">
    <w:name w:val="Dark List Accent 2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efonce-Accent3">
    <w:name w:val="Dark List Accent 3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efonce-Accent4">
    <w:name w:val="Dark List Accent 4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efonce-Accent5">
    <w:name w:val="Dark List Accent 5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efonce-Accent6">
    <w:name w:val="Dark List Accent 6"/>
    <w:basedOn w:val="Tableau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Tramecouleur">
    <w:name w:val="Colorful Shading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1">
    <w:name w:val="Colorful Shading Accent 1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2">
    <w:name w:val="Colorful Shading Accent 2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3">
    <w:name w:val="Colorful Shading Accent 3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Tramecouleur-Accent4">
    <w:name w:val="Colorful Shading Accent 4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5">
    <w:name w:val="Colorful Shading Accent 5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6">
    <w:name w:val="Colorful Shading Accent 6"/>
    <w:basedOn w:val="Tableau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ecouleur">
    <w:name w:val="Colorful List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couleur-Accent1">
    <w:name w:val="Colorful List Accent 1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ecouleur-Accent2">
    <w:name w:val="Colorful List Accent 2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ecouleur-Accent3">
    <w:name w:val="Colorful List Accent 3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ecouleur-Accent4">
    <w:name w:val="Colorful List Accent 4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ecouleur-Accent5">
    <w:name w:val="Colorful List Accent 5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ecouleur-Accent6">
    <w:name w:val="Colorful List Accent 6"/>
    <w:basedOn w:val="Tableau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Grillecouleur">
    <w:name w:val="Colorful Grid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couleur-Accent1">
    <w:name w:val="Colorful Grid Accent 1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couleur-Accent2">
    <w:name w:val="Colorful Grid Accent 2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Grillecouleur-Accent3">
    <w:name w:val="Colorful Grid Accent 3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Grillecouleur-Accent4">
    <w:name w:val="Colorful Grid Accent 4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Grillecouleur-Accent5">
    <w:name w:val="Colorful Grid Accent 5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Grillecouleur-Accent6">
    <w:name w:val="Colorful Grid Accent 6"/>
    <w:basedOn w:val="Tableau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36</Words>
  <Characters>199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234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Carine JONDEAU</cp:lastModifiedBy>
  <cp:revision>7</cp:revision>
  <dcterms:created xsi:type="dcterms:W3CDTF">2024-11-18T09:32:00Z</dcterms:created>
  <dcterms:modified xsi:type="dcterms:W3CDTF">2024-11-18T10:14:00Z</dcterms:modified>
  <cp:category/>
</cp:coreProperties>
</file>